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COMPRENDRE UNE FACTURE</w:t>
      </w:r>
    </w:p>
    <w:p>
      <w:r>
        <w:t>À retenir après l’atelier – Éducation financière</w:t>
        <w:br/>
      </w:r>
    </w:p>
    <w:p>
      <w:pPr>
        <w:pStyle w:val="Heading2"/>
      </w:pPr>
      <w:r>
        <w:t>1. Comprendre ce qu’est une facture</w:t>
      </w:r>
    </w:p>
    <w:p>
      <w:r>
        <w:t>Une facture est un document qui indique une somme à payer pour un service ou une consommation.</w:t>
      </w:r>
    </w:p>
    <w:p/>
    <w:p>
      <w:r>
        <w:t>Exemples :</w:t>
      </w:r>
    </w:p>
    <w:p>
      <w:r>
        <w:t>• facture d’électricité ou de gaz</w:t>
      </w:r>
    </w:p>
    <w:p>
      <w:r>
        <w:t>• facture de téléphone ou internet</w:t>
      </w:r>
    </w:p>
    <w:p>
      <w:r>
        <w:t>• facture médicale</w:t>
      </w:r>
    </w:p>
    <w:p>
      <w:r>
        <w:t>• facture d’eau</w:t>
      </w:r>
    </w:p>
    <w:p/>
    <w:p>
      <w:r>
        <w:t>Une facture contient généralement :</w:t>
      </w:r>
    </w:p>
    <w:p>
      <w:r>
        <w:t>• le montant à payer</w:t>
      </w:r>
    </w:p>
    <w:p>
      <w:r>
        <w:t>• la date limite de paiement</w:t>
      </w:r>
    </w:p>
    <w:p>
      <w:r>
        <w:t>• les coordonnées de l’organisme</w:t>
      </w:r>
    </w:p>
    <w:p>
      <w:r>
        <w:t>• les informations de paiement</w:t>
      </w:r>
    </w:p>
    <w:p/>
    <w:p>
      <w:r>
        <w:t>Idée clé : comprendre une facture permet d’éviter des problèmes plus tard.</w:t>
      </w:r>
    </w:p>
    <w:p>
      <w:pPr>
        <w:pStyle w:val="Heading2"/>
      </w:pPr>
      <w:r>
        <w:t>2. Exemple concret</w:t>
      </w:r>
    </w:p>
    <w:p>
      <w:r>
        <w:t>Exemple :</w:t>
      </w:r>
    </w:p>
    <w:p>
      <w:r>
        <w:t>Marie reçoit une facture d’électricité plus élevée que d’habitude.</w:t>
      </w:r>
    </w:p>
    <w:p/>
    <w:p>
      <w:r>
        <w:t>Elle ne comprend pas pourquoi et décide de ne rien faire.</w:t>
      </w:r>
    </w:p>
    <w:p>
      <w:r>
        <w:t>Quelques semaines plus tard :</w:t>
      </w:r>
    </w:p>
    <w:p>
      <w:r>
        <w:t>facture → rappel → frais supplémentaires.</w:t>
      </w:r>
    </w:p>
    <w:p/>
    <w:p>
      <w:r>
        <w:t>Si Marie avait contacté le fournisseur rapidement, une explication ou un arrangement aurait pu être trouvé.</w:t>
      </w:r>
    </w:p>
    <w:p>
      <w:pPr>
        <w:pStyle w:val="Heading2"/>
      </w:pPr>
      <w:r>
        <w:t>3. Les points importants à vérifier</w:t>
      </w:r>
    </w:p>
    <w:p>
      <w:r>
        <w:t>Quand tu reçois une facture, regarde toujours :</w:t>
      </w:r>
    </w:p>
    <w:p/>
    <w:p>
      <w:r>
        <w:t>• le montant demandé</w:t>
      </w:r>
    </w:p>
    <w:p>
      <w:r>
        <w:t>• la date limite de paiement</w:t>
      </w:r>
    </w:p>
    <w:p>
      <w:r>
        <w:t>• la période concernée</w:t>
      </w:r>
    </w:p>
    <w:p>
      <w:r>
        <w:t>• les coordonnées de l’entreprise</w:t>
      </w:r>
    </w:p>
    <w:p>
      <w:r>
        <w:t>• les informations de paiement</w:t>
      </w:r>
    </w:p>
    <w:p/>
    <w:p>
      <w:r>
        <w:t>Si quelque chose n’est pas clair, il est possible de demander des explications.</w:t>
      </w:r>
    </w:p>
    <w:p>
      <w:pPr>
        <w:pStyle w:val="Heading2"/>
      </w:pPr>
      <w:r>
        <w:t>4. L’impact sur le budget</w:t>
      </w:r>
    </w:p>
    <w:p>
      <w:r>
        <w:t>Une facture plus élevée que prévu peut déséquilibrer le budget.</w:t>
      </w:r>
    </w:p>
    <w:p/>
    <w:p>
      <w:r>
        <w:t>Exemple :</w:t>
      </w:r>
    </w:p>
    <w:p>
      <w:r>
        <w:t>Budget équilibré → facture imprévue → moins d’argent pour d’autres dépenses.</w:t>
      </w:r>
    </w:p>
    <w:p/>
    <w:p>
      <w:r>
        <w:t>Cela peut obliger à réduire :</w:t>
      </w:r>
    </w:p>
    <w:p>
      <w:r>
        <w:t>• les loisirs</w:t>
      </w:r>
    </w:p>
    <w:p>
      <w:r>
        <w:t>• certaines dépenses du quotidien</w:t>
      </w:r>
    </w:p>
    <w:p>
      <w:r>
        <w:t>• ou créer un retard de paiement ailleurs.</w:t>
      </w:r>
    </w:p>
    <w:p>
      <w:pPr>
        <w:pStyle w:val="Heading2"/>
      </w:pPr>
      <w:r>
        <w:t>5. Les bons réflexes</w:t>
      </w:r>
    </w:p>
    <w:p>
      <w:r>
        <w:t>Quand tu reçois une facture :</w:t>
      </w:r>
    </w:p>
    <w:p/>
    <w:p>
      <w:r>
        <w:t>• ouvrir le courrier</w:t>
      </w:r>
    </w:p>
    <w:p>
      <w:r>
        <w:t>• vérifier les informations importantes</w:t>
      </w:r>
    </w:p>
    <w:p>
      <w:r>
        <w:t>• poser des questions si quelque chose n’est pas clair</w:t>
      </w:r>
    </w:p>
    <w:p/>
    <w:p>
      <w:r>
        <w:t>En cas de difficulté :</w:t>
      </w:r>
    </w:p>
    <w:p>
      <w:r>
        <w:t>• contacter l’organisme rapidement</w:t>
      </w:r>
    </w:p>
    <w:p>
      <w:r>
        <w:t>• demander un plan de paiement</w:t>
      </w:r>
    </w:p>
    <w:p>
      <w:r>
        <w:t>• demander de l’aide à un service social si nécessaire</w:t>
      </w:r>
    </w:p>
    <w:p>
      <w:pPr>
        <w:pStyle w:val="Heading2"/>
      </w:pPr>
      <w:r>
        <w:t>L’essentiel à retenir</w:t>
      </w:r>
    </w:p>
    <w:p>
      <w:r>
        <w:t>• Une facture peut toujours être expliquée.</w:t>
      </w:r>
    </w:p>
    <w:p>
      <w:r>
        <w:t>• Ne pas comprendre une facture peut entraîner des difficultés.</w:t>
      </w:r>
    </w:p>
    <w:p>
      <w:r>
        <w:t>• Un retard de paiement entraîne souvent des frais.</w:t>
      </w:r>
    </w:p>
    <w:p>
      <w:r>
        <w:t>• Agir tôt permet souvent de trouver des solutions.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